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00E66" w14:textId="0C4526F9" w:rsidR="008D62DC" w:rsidRPr="00300406" w:rsidRDefault="00EF2AA2" w:rsidP="00EF2AA2">
      <w:pPr>
        <w:pStyle w:val="BijlageGenummerdKop"/>
        <w:numPr>
          <w:ilvl w:val="0"/>
          <w:numId w:val="0"/>
        </w:numPr>
      </w:pPr>
      <w:bookmarkStart w:id="0" w:name="_Toc496111699"/>
      <w:bookmarkStart w:id="1" w:name="_Toc222138824"/>
      <w:r>
        <w:t xml:space="preserve">Bijlage B </w:t>
      </w:r>
      <w:r w:rsidR="008D62DC" w:rsidRPr="00300406">
        <w:t>Aanvullende eigen verklaring</w:t>
      </w:r>
      <w:bookmarkEnd w:id="0"/>
      <w:bookmarkEnd w:id="1"/>
    </w:p>
    <w:p w14:paraId="0063D2F5" w14:textId="77777777" w:rsidR="00BB4DC0" w:rsidRDefault="00BB4DC0" w:rsidP="00BB4DC0">
      <w:pPr>
        <w:tabs>
          <w:tab w:val="left" w:pos="540"/>
        </w:tabs>
        <w:ind w:left="1062" w:hanging="540"/>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0A0B708" w14:textId="77777777" w:rsidR="00BB4DC0" w:rsidRDefault="00BB4DC0" w:rsidP="00BB4DC0">
      <w:pPr>
        <w:tabs>
          <w:tab w:val="left" w:pos="540"/>
        </w:tabs>
        <w:ind w:left="540" w:hanging="540"/>
        <w:rPr>
          <w:rFonts w:cs="V&amp;W Syntax (Adobe)"/>
          <w:bCs/>
          <w:szCs w:val="18"/>
        </w:rPr>
      </w:pPr>
    </w:p>
    <w:p w14:paraId="009A5FF7" w14:textId="77777777" w:rsidR="00BB4DC0" w:rsidRPr="00E54A8B" w:rsidRDefault="00BB4DC0" w:rsidP="00BB4DC0">
      <w:pPr>
        <w:tabs>
          <w:tab w:val="left" w:pos="540"/>
        </w:tabs>
        <w:ind w:left="540" w:hanging="540"/>
        <w:rPr>
          <w:rFonts w:cs="V&amp;W Syntax (Adobe)"/>
        </w:rPr>
      </w:pPr>
      <w:r>
        <w:rPr>
          <w:rFonts w:cs="V&amp;W Syntax (Adobe)"/>
        </w:rPr>
        <w:tab/>
      </w:r>
      <w:r w:rsidRPr="00E54A8B">
        <w:rPr>
          <w:rFonts w:cs="V&amp;W Syntax (Adobe)"/>
        </w:rPr>
        <w:t>…</w:t>
      </w:r>
    </w:p>
    <w:p w14:paraId="3D602F19" w14:textId="77777777" w:rsidR="00BB4DC0" w:rsidRDefault="00BB4DC0" w:rsidP="00BB4DC0">
      <w:pPr>
        <w:tabs>
          <w:tab w:val="left" w:pos="540"/>
        </w:tabs>
        <w:ind w:left="540" w:hanging="540"/>
        <w:rPr>
          <w:rFonts w:cs="V&amp;W Syntax (Adobe)"/>
          <w:bCs/>
          <w:szCs w:val="18"/>
        </w:rPr>
      </w:pPr>
    </w:p>
    <w:p w14:paraId="2DFBB01A" w14:textId="77777777" w:rsidR="00BB4DC0" w:rsidRPr="00D23E98" w:rsidRDefault="00BB4DC0" w:rsidP="00BB4DC0">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r>
        <w:rPr>
          <w:rFonts w:cs="V&amp;W Syntax (Adobe)"/>
          <w:bCs/>
          <w:szCs w:val="18"/>
        </w:rPr>
        <w:t xml:space="preserve"> </w:t>
      </w:r>
      <w:r w:rsidRPr="00E54A8B">
        <w:rPr>
          <w:rFonts w:cs="V&amp;W Syntax (Adobe)"/>
        </w:rPr>
        <w:t>…</w:t>
      </w:r>
    </w:p>
    <w:p w14:paraId="2B9F9AAE" w14:textId="77777777" w:rsidR="00BB4DC0" w:rsidRDefault="00BB4DC0" w:rsidP="00BB4DC0">
      <w:pPr>
        <w:tabs>
          <w:tab w:val="left" w:pos="540"/>
        </w:tabs>
        <w:ind w:left="540" w:hanging="540"/>
        <w:rPr>
          <w:rFonts w:cs="V&amp;W Syntax (Adobe)"/>
          <w:bCs/>
          <w:szCs w:val="18"/>
        </w:rPr>
      </w:pPr>
    </w:p>
    <w:p w14:paraId="24FDD8C2" w14:textId="77777777" w:rsidR="00BB4DC0" w:rsidRDefault="00BB4DC0" w:rsidP="00BB4DC0">
      <w:pPr>
        <w:tabs>
          <w:tab w:val="left" w:pos="540"/>
        </w:tabs>
        <w:ind w:left="540" w:hanging="540"/>
        <w:rPr>
          <w:rFonts w:cs="V&amp;W Syntax (Adobe)"/>
          <w:bCs/>
          <w:szCs w:val="18"/>
        </w:rPr>
      </w:pPr>
      <w:r>
        <w:rPr>
          <w:rFonts w:cs="V&amp;W Syntax (Adobe)"/>
          <w:bCs/>
          <w:szCs w:val="18"/>
        </w:rPr>
        <w:tab/>
        <w:t xml:space="preserve">KvK-nummer: ……… </w:t>
      </w:r>
    </w:p>
    <w:p w14:paraId="39715242" w14:textId="77777777" w:rsidR="00BB4DC0" w:rsidRDefault="00BB4DC0" w:rsidP="00BB4DC0">
      <w:pPr>
        <w:tabs>
          <w:tab w:val="left" w:pos="540"/>
        </w:tabs>
        <w:ind w:left="540" w:hanging="540"/>
        <w:rPr>
          <w:rFonts w:cs="V&amp;W Syntax (Adobe)"/>
          <w:bCs/>
          <w:szCs w:val="18"/>
        </w:rPr>
      </w:pPr>
    </w:p>
    <w:p w14:paraId="4B6D8844" w14:textId="77777777" w:rsidR="00BB4DC0" w:rsidRDefault="00BB4DC0" w:rsidP="00BB4DC0">
      <w:pPr>
        <w:tabs>
          <w:tab w:val="left" w:pos="540"/>
        </w:tabs>
        <w:ind w:left="540" w:hanging="540"/>
        <w:rPr>
          <w:rFonts w:cs="V&amp;W Syntax (Adobe)"/>
          <w:bCs/>
          <w:szCs w:val="18"/>
        </w:rPr>
      </w:pPr>
      <w:r>
        <w:rPr>
          <w:rFonts w:cs="V&amp;W Syntax (Adobe)"/>
          <w:bCs/>
          <w:szCs w:val="18"/>
        </w:rPr>
        <w:tab/>
        <w:t>Vestigingsnummer: …………</w:t>
      </w:r>
    </w:p>
    <w:p w14:paraId="44116DD2" w14:textId="77777777" w:rsidR="00BB4DC0" w:rsidRDefault="00BB4DC0" w:rsidP="00BB4DC0">
      <w:pPr>
        <w:tabs>
          <w:tab w:val="left" w:pos="540"/>
        </w:tabs>
        <w:ind w:left="540" w:hanging="540"/>
        <w:rPr>
          <w:rFonts w:cs="V&amp;W Syntax (Adobe)"/>
          <w:bCs/>
          <w:szCs w:val="18"/>
        </w:rPr>
      </w:pPr>
    </w:p>
    <w:p w14:paraId="6BAEF850" w14:textId="77777777" w:rsidR="00BB4DC0" w:rsidRPr="00D23E98" w:rsidRDefault="00BB4DC0" w:rsidP="00BB4DC0">
      <w:pPr>
        <w:tabs>
          <w:tab w:val="left" w:pos="540"/>
        </w:tabs>
        <w:ind w:left="540" w:hanging="540"/>
        <w:rPr>
          <w:rFonts w:cs="V&amp;W Syntax (Adobe)"/>
          <w:bCs/>
          <w:szCs w:val="18"/>
        </w:rPr>
      </w:pPr>
      <w:r>
        <w:rPr>
          <w:rFonts w:cs="V&amp;W Syntax (Adobe)"/>
          <w:bCs/>
          <w:szCs w:val="18"/>
        </w:rPr>
        <w:tab/>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r>
        <w:rPr>
          <w:rFonts w:cs="V&amp;W Syntax (Adobe)"/>
          <w:bCs/>
          <w:szCs w:val="18"/>
        </w:rPr>
        <w:t xml:space="preserve"> </w:t>
      </w:r>
      <w:r w:rsidRPr="00E54A8B">
        <w:rPr>
          <w:rFonts w:cs="V&amp;W Syntax (Adobe)"/>
        </w:rPr>
        <w:t>…</w:t>
      </w:r>
    </w:p>
    <w:p w14:paraId="32790BE6" w14:textId="77777777" w:rsidR="00BB4DC0" w:rsidRDefault="00BB4DC0" w:rsidP="00BB4DC0">
      <w:pPr>
        <w:tabs>
          <w:tab w:val="left" w:pos="540"/>
        </w:tabs>
        <w:ind w:left="540" w:hanging="540"/>
        <w:rPr>
          <w:rFonts w:cs="V&amp;W Syntax (Adobe)"/>
        </w:rPr>
      </w:pPr>
    </w:p>
    <w:p w14:paraId="68CA53B0" w14:textId="77777777" w:rsidR="00BB4DC0" w:rsidRPr="00476317" w:rsidRDefault="00BB4DC0" w:rsidP="00BB4DC0">
      <w:pPr>
        <w:tabs>
          <w:tab w:val="left" w:pos="540"/>
        </w:tabs>
        <w:ind w:left="540" w:hanging="540"/>
        <w:rPr>
          <w:rFonts w:cs="V&amp;W Syntax (Adobe)"/>
        </w:rPr>
      </w:pPr>
    </w:p>
    <w:p w14:paraId="34F97EAD" w14:textId="77777777" w:rsidR="00BB4DC0" w:rsidRPr="00476317" w:rsidRDefault="00BB4DC0" w:rsidP="00BB4DC0">
      <w:pPr>
        <w:numPr>
          <w:ilvl w:val="0"/>
          <w:numId w:val="39"/>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27D705D" w14:textId="77777777" w:rsidR="00BB4DC0" w:rsidRPr="00476317" w:rsidRDefault="00BB4DC0" w:rsidP="00BB4DC0">
      <w:pPr>
        <w:tabs>
          <w:tab w:val="left" w:pos="540"/>
        </w:tabs>
        <w:ind w:left="540" w:hanging="540"/>
        <w:rPr>
          <w:rFonts w:cs="V&amp;W Syntax (Adobe)"/>
        </w:rPr>
      </w:pPr>
    </w:p>
    <w:p w14:paraId="014C7E80" w14:textId="77777777" w:rsidR="00BB4DC0" w:rsidRDefault="00BB4DC0" w:rsidP="00BB4DC0">
      <w:pPr>
        <w:numPr>
          <w:ilvl w:val="1"/>
          <w:numId w:val="39"/>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E9D9863" w14:textId="77777777" w:rsidR="00BB4DC0" w:rsidRPr="00476317" w:rsidRDefault="00BB4DC0" w:rsidP="00BB4DC0">
      <w:pPr>
        <w:tabs>
          <w:tab w:val="left" w:pos="540"/>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EEC0E65" w14:textId="77777777" w:rsidR="00BB4DC0" w:rsidRPr="00476317" w:rsidRDefault="00BB4DC0" w:rsidP="00BB4DC0">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30F10472" w14:textId="77777777" w:rsidR="00BB4DC0" w:rsidRPr="00476317" w:rsidRDefault="00BB4DC0" w:rsidP="00BB4DC0">
      <w:pPr>
        <w:tabs>
          <w:tab w:val="left" w:pos="540"/>
        </w:tabs>
        <w:ind w:left="540" w:hanging="540"/>
        <w:rPr>
          <w:rFonts w:cs="V&amp;W Syntax (Adobe)"/>
        </w:rPr>
      </w:pPr>
    </w:p>
    <w:p w14:paraId="29445565"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3D8CBE36" w14:textId="77777777" w:rsidR="00BB4DC0" w:rsidRDefault="00BB4DC0" w:rsidP="00BB4DC0">
      <w:pPr>
        <w:tabs>
          <w:tab w:val="left" w:pos="540"/>
        </w:tabs>
        <w:ind w:left="540" w:hanging="540"/>
        <w:rPr>
          <w:rFonts w:cs="V&amp;W Syntax (Adobe)"/>
        </w:rPr>
      </w:pPr>
    </w:p>
    <w:p w14:paraId="5B69F223" w14:textId="77777777" w:rsidR="00BB4DC0" w:rsidRPr="00476317" w:rsidRDefault="00BB4DC0" w:rsidP="00BB4DC0">
      <w:pPr>
        <w:tabs>
          <w:tab w:val="left" w:pos="540"/>
        </w:tabs>
        <w:ind w:left="540" w:hanging="540"/>
        <w:rPr>
          <w:rFonts w:cs="V&amp;W Syntax (Adobe)"/>
        </w:rPr>
      </w:pPr>
    </w:p>
    <w:p w14:paraId="0A7AFE5D" w14:textId="77777777" w:rsidR="00BB4DC0" w:rsidRDefault="00BB4DC0" w:rsidP="00BB4DC0">
      <w:pPr>
        <w:numPr>
          <w:ilvl w:val="1"/>
          <w:numId w:val="39"/>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B7CDA80" w14:textId="77777777" w:rsidR="00BB4DC0" w:rsidRDefault="00BB4DC0" w:rsidP="00BB4DC0">
      <w:pPr>
        <w:tabs>
          <w:tab w:val="left" w:pos="540"/>
        </w:tabs>
        <w:ind w:left="540" w:hanging="540"/>
        <w:rPr>
          <w:rFonts w:cs="V&amp;W Syntax (Adobe)"/>
        </w:rPr>
      </w:pPr>
    </w:p>
    <w:p w14:paraId="6FD73A7C" w14:textId="77777777" w:rsidR="00BB4DC0" w:rsidRDefault="00BB4DC0" w:rsidP="00BB4DC0">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EEBAD05" w14:textId="77777777" w:rsidR="00BB4DC0" w:rsidRDefault="00BB4DC0" w:rsidP="00BB4DC0">
      <w:pPr>
        <w:tabs>
          <w:tab w:val="left" w:pos="-2045"/>
          <w:tab w:val="left" w:pos="540"/>
        </w:tabs>
        <w:ind w:left="540" w:hanging="540"/>
        <w:rPr>
          <w:rFonts w:cs="V&amp;W Syntax (Adobe)"/>
        </w:rPr>
      </w:pPr>
      <w:r>
        <w:rPr>
          <w:rFonts w:cs="V&amp;W Syntax (Adobe)"/>
        </w:rPr>
        <w:tab/>
        <w:t>Zo ja, vermeld voor elke persoon:</w:t>
      </w:r>
    </w:p>
    <w:p w14:paraId="225969F7" w14:textId="77777777" w:rsidR="00BB4DC0" w:rsidRDefault="00BB4DC0" w:rsidP="00BB4DC0">
      <w:pPr>
        <w:numPr>
          <w:ilvl w:val="0"/>
          <w:numId w:val="34"/>
        </w:numPr>
        <w:tabs>
          <w:tab w:val="clear" w:pos="1410"/>
          <w:tab w:val="left" w:pos="540"/>
          <w:tab w:val="left" w:pos="1080"/>
        </w:tabs>
        <w:ind w:left="1080" w:hanging="540"/>
        <w:rPr>
          <w:rFonts w:cs="V&amp;W Syntax (Adobe)"/>
        </w:rPr>
      </w:pPr>
      <w:r>
        <w:rPr>
          <w:rFonts w:cs="V&amp;W Syntax (Adobe)"/>
        </w:rPr>
        <w:t>de naam en de functie binnen de onderneming;</w:t>
      </w:r>
    </w:p>
    <w:p w14:paraId="5B42F7B4" w14:textId="77777777" w:rsidR="00BB4DC0" w:rsidRDefault="00BB4DC0" w:rsidP="00BB4DC0">
      <w:pPr>
        <w:numPr>
          <w:ilvl w:val="0"/>
          <w:numId w:val="34"/>
        </w:numPr>
        <w:tabs>
          <w:tab w:val="clear" w:pos="1410"/>
          <w:tab w:val="left" w:pos="540"/>
          <w:tab w:val="left" w:pos="1080"/>
        </w:tabs>
        <w:ind w:left="1080" w:hanging="540"/>
        <w:rPr>
          <w:rFonts w:cs="V&amp;W Syntax (Adobe)"/>
        </w:rPr>
      </w:pPr>
      <w:r>
        <w:rPr>
          <w:rFonts w:cs="V&amp;W Syntax (Adobe)"/>
        </w:rPr>
        <w:t>de aard van de betreffende werkzaamheden of diensten, dan wel de betrokkenheid.</w:t>
      </w:r>
    </w:p>
    <w:p w14:paraId="33259F77" w14:textId="77777777" w:rsidR="00BB4DC0" w:rsidRPr="00476317" w:rsidRDefault="00BB4DC0" w:rsidP="00BB4DC0">
      <w:pPr>
        <w:tabs>
          <w:tab w:val="left" w:pos="540"/>
        </w:tabs>
        <w:ind w:left="540" w:hanging="540"/>
        <w:rPr>
          <w:rFonts w:cs="V&amp;W Syntax (Adobe)"/>
        </w:rPr>
      </w:pPr>
    </w:p>
    <w:p w14:paraId="4563615C"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109AEB0E" w14:textId="77777777" w:rsidR="00BB4DC0" w:rsidRDefault="00BB4DC0" w:rsidP="00BB4DC0">
      <w:pPr>
        <w:tabs>
          <w:tab w:val="left" w:pos="540"/>
        </w:tabs>
        <w:ind w:left="540" w:hanging="540"/>
        <w:rPr>
          <w:rFonts w:cs="V&amp;W Syntax (Adobe)"/>
        </w:rPr>
      </w:pPr>
    </w:p>
    <w:p w14:paraId="22382964" w14:textId="77777777" w:rsidR="00BB4DC0" w:rsidRDefault="00BB4DC0" w:rsidP="00BB4DC0">
      <w:pPr>
        <w:tabs>
          <w:tab w:val="left" w:pos="540"/>
        </w:tabs>
        <w:ind w:left="540" w:hanging="540"/>
        <w:rPr>
          <w:rFonts w:cs="V&amp;W Syntax (Adobe)"/>
        </w:rPr>
      </w:pPr>
    </w:p>
    <w:p w14:paraId="5F98A8BC" w14:textId="77777777" w:rsidR="00BB4DC0" w:rsidRDefault="00BB4DC0" w:rsidP="00BB4DC0">
      <w:pPr>
        <w:numPr>
          <w:ilvl w:val="1"/>
          <w:numId w:val="39"/>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7E8E121B" w14:textId="77777777" w:rsidR="00BB4DC0" w:rsidRDefault="00BB4DC0" w:rsidP="00BB4DC0">
      <w:pPr>
        <w:tabs>
          <w:tab w:val="left" w:pos="540"/>
          <w:tab w:val="num" w:pos="879"/>
        </w:tabs>
        <w:ind w:left="540" w:hanging="540"/>
        <w:rPr>
          <w:rFonts w:cs="V&amp;W Syntax (Adobe)"/>
        </w:rPr>
      </w:pPr>
    </w:p>
    <w:p w14:paraId="2B597F89" w14:textId="77777777" w:rsidR="00BB4DC0" w:rsidRDefault="00BB4DC0" w:rsidP="00BB4DC0">
      <w:pPr>
        <w:tabs>
          <w:tab w:val="left" w:pos="540"/>
          <w:tab w:val="num" w:pos="879"/>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37E69A3" w14:textId="77777777" w:rsidR="00BB4DC0" w:rsidRDefault="00BB4DC0" w:rsidP="00BB4DC0">
      <w:pPr>
        <w:tabs>
          <w:tab w:val="left" w:pos="540"/>
          <w:tab w:val="num" w:pos="879"/>
        </w:tabs>
        <w:ind w:left="540" w:hanging="540"/>
        <w:rPr>
          <w:rFonts w:cs="V&amp;W Syntax (Adobe)"/>
        </w:rPr>
      </w:pPr>
      <w:r>
        <w:rPr>
          <w:rFonts w:cs="V&amp;W Syntax (Adobe)"/>
        </w:rPr>
        <w:tab/>
        <w:t>Zo ja, vermeld van elke onderaannemer:</w:t>
      </w:r>
    </w:p>
    <w:p w14:paraId="43A754E7" w14:textId="77777777" w:rsidR="00BB4DC0" w:rsidRPr="002A32A1" w:rsidRDefault="00BB4DC0" w:rsidP="00BB4DC0">
      <w:pPr>
        <w:numPr>
          <w:ilvl w:val="0"/>
          <w:numId w:val="35"/>
        </w:numPr>
        <w:tabs>
          <w:tab w:val="clear" w:pos="1410"/>
          <w:tab w:val="left" w:pos="540"/>
          <w:tab w:val="num" w:pos="879"/>
        </w:tabs>
        <w:ind w:left="900" w:hanging="360"/>
        <w:rPr>
          <w:rFonts w:cs="V&amp;W Syntax (Adobe)"/>
        </w:rPr>
      </w:pPr>
      <w:r w:rsidRPr="002A32A1">
        <w:rPr>
          <w:rFonts w:cs="V&amp;W Syntax (Adobe)"/>
        </w:rPr>
        <w:lastRenderedPageBreak/>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0570EEB9" w14:textId="77777777" w:rsidR="00BB4DC0" w:rsidRDefault="00BB4DC0" w:rsidP="00BB4DC0">
      <w:pPr>
        <w:numPr>
          <w:ilvl w:val="0"/>
          <w:numId w:val="35"/>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p>
    <w:p w14:paraId="5882E9A6" w14:textId="77777777" w:rsidR="00BB4DC0" w:rsidRPr="00476317" w:rsidRDefault="00BB4DC0" w:rsidP="00BB4DC0">
      <w:pPr>
        <w:tabs>
          <w:tab w:val="left" w:pos="540"/>
        </w:tabs>
        <w:ind w:left="540" w:hanging="540"/>
        <w:rPr>
          <w:rFonts w:cs="V&amp;W Syntax (Adobe)"/>
        </w:rPr>
      </w:pPr>
    </w:p>
    <w:p w14:paraId="314A7938"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1119331C" w14:textId="77777777" w:rsidR="00BB4DC0" w:rsidRPr="00476317" w:rsidRDefault="00BB4DC0" w:rsidP="00BB4DC0">
      <w:pPr>
        <w:tabs>
          <w:tab w:val="left" w:pos="540"/>
        </w:tabs>
        <w:ind w:left="540" w:hanging="540"/>
        <w:rPr>
          <w:rFonts w:cs="V&amp;W Syntax (Adobe)"/>
        </w:rPr>
      </w:pPr>
    </w:p>
    <w:p w14:paraId="0ECA83E1" w14:textId="77777777" w:rsidR="00BB4DC0" w:rsidRDefault="00BB4DC0" w:rsidP="00BB4DC0">
      <w:pPr>
        <w:tabs>
          <w:tab w:val="left" w:pos="540"/>
        </w:tabs>
        <w:ind w:left="540" w:hanging="540"/>
        <w:rPr>
          <w:rFonts w:cs="V&amp;W Syntax (Adobe)"/>
        </w:rPr>
      </w:pPr>
    </w:p>
    <w:p w14:paraId="0A3205E4" w14:textId="77777777" w:rsidR="00BB4DC0" w:rsidRDefault="00BB4DC0" w:rsidP="00BB4DC0">
      <w:pPr>
        <w:numPr>
          <w:ilvl w:val="1"/>
          <w:numId w:val="39"/>
        </w:numPr>
        <w:tabs>
          <w:tab w:val="clear" w:pos="879"/>
          <w:tab w:val="left" w:pos="540"/>
        </w:tabs>
        <w:ind w:left="540" w:hanging="540"/>
        <w:rPr>
          <w:rFonts w:cs="V&amp;W Syntax (Adobe)"/>
        </w:rPr>
      </w:pPr>
      <w:r>
        <w:rPr>
          <w:rFonts w:cs="V&amp;W Syntax (Adobe)"/>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C18A351" w14:textId="77777777" w:rsidR="00BB4DC0" w:rsidRDefault="00BB4DC0" w:rsidP="00BB4DC0">
      <w:pPr>
        <w:tabs>
          <w:tab w:val="left" w:pos="540"/>
        </w:tabs>
        <w:ind w:left="540" w:hanging="540"/>
        <w:rPr>
          <w:rFonts w:cs="V&amp;W Syntax (Adobe)"/>
        </w:rPr>
      </w:pPr>
    </w:p>
    <w:p w14:paraId="183E29B4" w14:textId="77777777" w:rsidR="00BB4DC0" w:rsidRDefault="00BB4DC0" w:rsidP="00BB4DC0">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3D2989D" w14:textId="77777777" w:rsidR="00BB4DC0" w:rsidRDefault="00BB4DC0" w:rsidP="00BB4DC0">
      <w:pPr>
        <w:tabs>
          <w:tab w:val="left" w:pos="540"/>
        </w:tabs>
        <w:ind w:left="540" w:hanging="540"/>
        <w:rPr>
          <w:rFonts w:cs="V&amp;W Syntax (Adobe)"/>
        </w:rPr>
      </w:pPr>
      <w:r>
        <w:rPr>
          <w:rFonts w:cs="V&amp;W Syntax (Adobe)"/>
        </w:rPr>
        <w:tab/>
        <w:t>Zo ja, vermeld van elke adviseur:</w:t>
      </w:r>
    </w:p>
    <w:p w14:paraId="613577AE" w14:textId="77777777" w:rsidR="00BB4DC0" w:rsidRDefault="00BB4DC0" w:rsidP="00BB4DC0">
      <w:pPr>
        <w:numPr>
          <w:ilvl w:val="0"/>
          <w:numId w:val="36"/>
        </w:numPr>
        <w:tabs>
          <w:tab w:val="clear" w:pos="1410"/>
          <w:tab w:val="left" w:pos="540"/>
          <w:tab w:val="left" w:pos="900"/>
        </w:tabs>
        <w:ind w:left="900" w:hanging="360"/>
        <w:rPr>
          <w:rFonts w:cs="V&amp;W Syntax (Adobe)"/>
        </w:rPr>
      </w:pPr>
      <w:r>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14:paraId="5B3D3456" w14:textId="77777777" w:rsidR="00BB4DC0" w:rsidRDefault="00BB4DC0" w:rsidP="00BB4DC0">
      <w:pPr>
        <w:numPr>
          <w:ilvl w:val="0"/>
          <w:numId w:val="36"/>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560DB72F" w14:textId="77777777" w:rsidR="00BB4DC0" w:rsidRPr="00476317" w:rsidRDefault="00BB4DC0" w:rsidP="00BB4DC0">
      <w:pPr>
        <w:tabs>
          <w:tab w:val="left" w:pos="540"/>
        </w:tabs>
        <w:ind w:left="540" w:hanging="540"/>
        <w:rPr>
          <w:rFonts w:cs="V&amp;W Syntax (Adobe)"/>
        </w:rPr>
      </w:pPr>
    </w:p>
    <w:p w14:paraId="67396E26"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21438D1C" w14:textId="77777777" w:rsidR="00BB4DC0" w:rsidRDefault="00BB4DC0" w:rsidP="00BB4DC0">
      <w:pPr>
        <w:tabs>
          <w:tab w:val="left" w:pos="540"/>
        </w:tabs>
        <w:ind w:left="540" w:hanging="540"/>
        <w:rPr>
          <w:rFonts w:cs="V&amp;W Syntax (Adobe)"/>
        </w:rPr>
      </w:pPr>
    </w:p>
    <w:p w14:paraId="378934D4" w14:textId="77777777" w:rsidR="00BB4DC0" w:rsidRDefault="00BB4DC0" w:rsidP="00BB4DC0">
      <w:pPr>
        <w:tabs>
          <w:tab w:val="left" w:pos="540"/>
        </w:tabs>
        <w:ind w:left="540" w:hanging="540"/>
        <w:rPr>
          <w:rFonts w:cs="V&amp;W Syntax (Adobe)"/>
        </w:rPr>
      </w:pPr>
    </w:p>
    <w:p w14:paraId="25BC71B3" w14:textId="77777777" w:rsidR="00BB4DC0" w:rsidRDefault="00BB4DC0" w:rsidP="00BB4DC0">
      <w:pPr>
        <w:numPr>
          <w:ilvl w:val="1"/>
          <w:numId w:val="39"/>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p>
    <w:p w14:paraId="49629AD9" w14:textId="77777777" w:rsidR="00BB4DC0" w:rsidRDefault="00BB4DC0" w:rsidP="00BB4DC0">
      <w:pPr>
        <w:tabs>
          <w:tab w:val="left" w:pos="567"/>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hebben één of meerdere </w:t>
      </w:r>
      <w:r>
        <w:rPr>
          <w:rFonts w:cs="V&amp;W Syntax (Adobe)"/>
        </w:rPr>
        <w:t xml:space="preserve">van die gelieerde </w:t>
      </w:r>
      <w:r w:rsidRPr="00476317">
        <w:rPr>
          <w:rFonts w:cs="V&amp;W Syntax (Adobe)"/>
        </w:rPr>
        <w:t xml:space="preserve">ondernemingen </w:t>
      </w:r>
      <w:r>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vermeld </w:t>
      </w:r>
      <w:r>
        <w:rPr>
          <w:rFonts w:cs="V&amp;W Syntax (Adobe)"/>
        </w:rPr>
        <w:t>voor elke onderneming:</w:t>
      </w:r>
    </w:p>
    <w:p w14:paraId="66DB40DC" w14:textId="77777777" w:rsidR="00BB4DC0" w:rsidRDefault="00BB4DC0" w:rsidP="00BB4DC0">
      <w:pPr>
        <w:numPr>
          <w:ilvl w:val="0"/>
          <w:numId w:val="40"/>
        </w:numPr>
        <w:tabs>
          <w:tab w:val="clear" w:pos="1410"/>
          <w:tab w:val="left" w:pos="540"/>
          <w:tab w:val="left" w:pos="900"/>
        </w:tabs>
        <w:ind w:left="900" w:hanging="360"/>
        <w:rPr>
          <w:rFonts w:cs="V&amp;W Syntax (Adobe)"/>
        </w:rPr>
      </w:pPr>
      <w:r>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14:paraId="04542373" w14:textId="77777777" w:rsidR="00BB4DC0" w:rsidRDefault="00BB4DC0" w:rsidP="00BB4DC0">
      <w:pPr>
        <w:numPr>
          <w:ilvl w:val="0"/>
          <w:numId w:val="4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2AE098FE" w14:textId="77777777" w:rsidR="00BB4DC0" w:rsidRPr="00476317" w:rsidRDefault="00BB4DC0" w:rsidP="00BB4DC0">
      <w:pPr>
        <w:tabs>
          <w:tab w:val="left" w:pos="540"/>
        </w:tabs>
        <w:ind w:left="540" w:hanging="540"/>
        <w:rPr>
          <w:rFonts w:cs="V&amp;W Syntax (Adobe)"/>
          <w:b/>
          <w:bCs/>
        </w:rPr>
      </w:pPr>
    </w:p>
    <w:p w14:paraId="055A142E"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6BC4DC42" w14:textId="77777777" w:rsidR="00BB4DC0" w:rsidRPr="00476317" w:rsidRDefault="00BB4DC0" w:rsidP="00BB4DC0">
      <w:pPr>
        <w:tabs>
          <w:tab w:val="left" w:pos="540"/>
        </w:tabs>
        <w:ind w:left="540" w:hanging="540"/>
        <w:rPr>
          <w:rFonts w:cs="V&amp;W Syntax (Adobe)"/>
        </w:rPr>
      </w:pPr>
    </w:p>
    <w:p w14:paraId="7A42CEFA" w14:textId="77777777" w:rsidR="00BB4DC0" w:rsidRPr="00476317" w:rsidRDefault="00BB4DC0" w:rsidP="00BB4DC0">
      <w:pPr>
        <w:tabs>
          <w:tab w:val="left" w:pos="540"/>
        </w:tabs>
        <w:ind w:left="540" w:hanging="540"/>
        <w:rPr>
          <w:rFonts w:cs="V&amp;W Syntax (Adobe)"/>
          <w:b/>
          <w:bCs/>
        </w:rPr>
      </w:pPr>
    </w:p>
    <w:p w14:paraId="700B4886" w14:textId="77777777" w:rsidR="00BB4DC0" w:rsidRPr="00476317" w:rsidRDefault="00BB4DC0" w:rsidP="00BB4DC0">
      <w:pPr>
        <w:numPr>
          <w:ilvl w:val="0"/>
          <w:numId w:val="39"/>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Pr>
          <w:rFonts w:cs="V&amp;W Syntax (Adobe)"/>
          <w:b/>
          <w:bCs/>
        </w:rPr>
        <w:t xml:space="preserve"> </w:t>
      </w:r>
      <w:r w:rsidRPr="002A5C9C">
        <w:rPr>
          <w:rFonts w:cs="V&amp;W Syntax (Adobe)"/>
          <w:i/>
          <w:iCs/>
          <w:sz w:val="16"/>
          <w:szCs w:val="16"/>
        </w:rPr>
        <w:t>*)</w:t>
      </w:r>
    </w:p>
    <w:p w14:paraId="7BEA38AF" w14:textId="77777777" w:rsidR="00BB4DC0" w:rsidRPr="00476317" w:rsidRDefault="00BB4DC0" w:rsidP="00BB4DC0">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Pr>
          <w:rFonts w:cs="V&amp;W Syntax (Adobe)"/>
          <w:i/>
          <w:iCs/>
          <w:sz w:val="16"/>
          <w:szCs w:val="16"/>
        </w:rPr>
        <w:t xml:space="preserve">, dan wel als Special </w:t>
      </w:r>
      <w:proofErr w:type="spellStart"/>
      <w:r>
        <w:rPr>
          <w:rFonts w:cs="V&amp;W Syntax (Adobe)"/>
          <w:i/>
          <w:iCs/>
          <w:sz w:val="16"/>
          <w:szCs w:val="16"/>
        </w:rPr>
        <w:t>Purpose</w:t>
      </w:r>
      <w:proofErr w:type="spellEnd"/>
      <w:r>
        <w:rPr>
          <w:rFonts w:cs="V&amp;W Syntax (Adobe)"/>
          <w:i/>
          <w:iCs/>
          <w:sz w:val="16"/>
          <w:szCs w:val="16"/>
        </w:rPr>
        <w:t xml:space="preserve"> Vehicle (SPV)</w:t>
      </w:r>
      <w:r w:rsidRPr="00476317">
        <w:rPr>
          <w:rFonts w:cs="V&amp;W Syntax (Adobe)"/>
          <w:i/>
          <w:iCs/>
        </w:rPr>
        <w:t>.</w:t>
      </w:r>
      <w:r w:rsidRPr="00476317">
        <w:rPr>
          <w:rFonts w:cs="V&amp;W Syntax (Adobe)"/>
          <w:i/>
          <w:iCs/>
        </w:rPr>
        <w:br/>
      </w:r>
    </w:p>
    <w:p w14:paraId="638D8317" w14:textId="77777777" w:rsidR="00BB4DC0" w:rsidRPr="00476317" w:rsidRDefault="00BB4DC0" w:rsidP="00BB4DC0">
      <w:pPr>
        <w:numPr>
          <w:ilvl w:val="1"/>
          <w:numId w:val="39"/>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46EAEA63" w14:textId="77777777" w:rsidR="00BB4DC0" w:rsidRPr="00476317" w:rsidRDefault="00BB4DC0" w:rsidP="00BB4DC0">
      <w:pPr>
        <w:tabs>
          <w:tab w:val="left" w:pos="540"/>
        </w:tabs>
        <w:ind w:left="540" w:hanging="540"/>
        <w:rPr>
          <w:rFonts w:cs="V&amp;W Syntax (Adobe)"/>
        </w:rPr>
      </w:pPr>
    </w:p>
    <w:p w14:paraId="3D2EBA6C"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44B28EA3" w14:textId="77777777" w:rsidR="00BB4DC0" w:rsidRPr="00476317" w:rsidRDefault="00BB4DC0" w:rsidP="00BB4DC0">
      <w:pPr>
        <w:tabs>
          <w:tab w:val="left" w:pos="540"/>
        </w:tabs>
        <w:ind w:left="540" w:hanging="540"/>
        <w:rPr>
          <w:rFonts w:cs="V&amp;W Syntax (Adobe)"/>
        </w:rPr>
      </w:pPr>
    </w:p>
    <w:p w14:paraId="1116CF0C" w14:textId="77777777" w:rsidR="00BB4DC0" w:rsidRPr="00476317" w:rsidRDefault="00BB4DC0" w:rsidP="00BB4DC0">
      <w:pPr>
        <w:tabs>
          <w:tab w:val="left" w:pos="540"/>
        </w:tabs>
        <w:ind w:left="540" w:hanging="540"/>
        <w:rPr>
          <w:rFonts w:cs="V&amp;W Syntax (Adobe)"/>
        </w:rPr>
      </w:pPr>
    </w:p>
    <w:p w14:paraId="3311ABF1" w14:textId="77777777" w:rsidR="00BB4DC0" w:rsidRPr="00476317" w:rsidRDefault="00BB4DC0" w:rsidP="00BB4DC0">
      <w:pPr>
        <w:numPr>
          <w:ilvl w:val="1"/>
          <w:numId w:val="39"/>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7FE1950" w14:textId="77777777" w:rsidR="00BB4DC0" w:rsidRPr="00476317" w:rsidRDefault="00BB4DC0" w:rsidP="00BB4DC0">
      <w:pPr>
        <w:tabs>
          <w:tab w:val="left" w:pos="540"/>
        </w:tabs>
        <w:ind w:left="540" w:hanging="540"/>
        <w:rPr>
          <w:rFonts w:cs="V&amp;W Syntax (Adobe)"/>
        </w:rPr>
      </w:pPr>
    </w:p>
    <w:p w14:paraId="7A1DE6F4"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68321720" w14:textId="77777777" w:rsidR="00BB4DC0" w:rsidRPr="00476317" w:rsidRDefault="00BB4DC0" w:rsidP="00BB4DC0">
      <w:pPr>
        <w:tabs>
          <w:tab w:val="left" w:pos="540"/>
        </w:tabs>
        <w:ind w:left="540" w:hanging="540"/>
        <w:rPr>
          <w:rFonts w:cs="V&amp;W Syntax (Adobe)"/>
        </w:rPr>
      </w:pPr>
    </w:p>
    <w:p w14:paraId="64AE0376" w14:textId="77777777" w:rsidR="00BB4DC0" w:rsidRPr="00476317" w:rsidRDefault="00BB4DC0" w:rsidP="00BB4DC0">
      <w:pPr>
        <w:tabs>
          <w:tab w:val="left" w:pos="540"/>
        </w:tabs>
        <w:ind w:left="540" w:hanging="540"/>
        <w:rPr>
          <w:rFonts w:cs="V&amp;W Syntax (Adobe)"/>
        </w:rPr>
      </w:pPr>
    </w:p>
    <w:p w14:paraId="02C7A1BC" w14:textId="77777777" w:rsidR="00BB4DC0" w:rsidRPr="00476317" w:rsidRDefault="00BB4DC0" w:rsidP="00BB4DC0">
      <w:pPr>
        <w:numPr>
          <w:ilvl w:val="1"/>
          <w:numId w:val="39"/>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Pr>
          <w:rFonts w:cs="V&amp;W Syntax (Adobe)"/>
        </w:rPr>
        <w:t>.</w:t>
      </w:r>
    </w:p>
    <w:p w14:paraId="3F9450EF" w14:textId="77777777" w:rsidR="00BB4DC0" w:rsidRPr="00476317" w:rsidRDefault="00BB4DC0" w:rsidP="00BB4DC0">
      <w:pPr>
        <w:tabs>
          <w:tab w:val="left" w:pos="540"/>
        </w:tabs>
        <w:ind w:left="540" w:hanging="540"/>
        <w:rPr>
          <w:rFonts w:cs="V&amp;W Syntax (Adobe)"/>
          <w:b/>
          <w:bCs/>
        </w:rPr>
      </w:pPr>
      <w:r w:rsidRPr="00476317">
        <w:rPr>
          <w:rFonts w:cs="V&amp;W Syntax (Adobe)"/>
        </w:rPr>
        <w:t xml:space="preserve"> </w:t>
      </w:r>
    </w:p>
    <w:p w14:paraId="37F1BE0A"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50144E9D" w14:textId="77777777" w:rsidR="00BB4DC0" w:rsidRDefault="00BB4DC0" w:rsidP="00BB4DC0">
      <w:pPr>
        <w:tabs>
          <w:tab w:val="left" w:pos="540"/>
        </w:tabs>
        <w:ind w:left="540" w:hanging="540"/>
        <w:rPr>
          <w:rFonts w:cs="V&amp;W Syntax (Adobe)"/>
        </w:rPr>
      </w:pPr>
    </w:p>
    <w:p w14:paraId="3618B3BA" w14:textId="77777777" w:rsidR="00BB4DC0" w:rsidRDefault="00BB4DC0" w:rsidP="00BB4DC0">
      <w:pPr>
        <w:tabs>
          <w:tab w:val="left" w:pos="540"/>
        </w:tabs>
        <w:ind w:left="540" w:hanging="540"/>
        <w:rPr>
          <w:rFonts w:cs="V&amp;W Syntax (Adobe)"/>
        </w:rPr>
      </w:pPr>
    </w:p>
    <w:p w14:paraId="6CB3C67A" w14:textId="77777777" w:rsidR="00BB4DC0" w:rsidRPr="004D3879" w:rsidRDefault="00BB4DC0" w:rsidP="00BB4DC0">
      <w:pPr>
        <w:numPr>
          <w:ilvl w:val="0"/>
          <w:numId w:val="39"/>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47D22357" w14:textId="77777777" w:rsidR="00BB4DC0" w:rsidRPr="004D3879" w:rsidRDefault="00BB4DC0" w:rsidP="00BB4DC0">
      <w:pPr>
        <w:tabs>
          <w:tab w:val="left" w:pos="540"/>
        </w:tabs>
        <w:ind w:left="540" w:hanging="540"/>
        <w:rPr>
          <w:rFonts w:cs="V&amp;W Syntax (Adobe)"/>
        </w:rPr>
      </w:pPr>
    </w:p>
    <w:p w14:paraId="63A2A588" w14:textId="77777777" w:rsidR="00BB4DC0" w:rsidRPr="004D3879" w:rsidRDefault="00BB4DC0" w:rsidP="00BB4DC0">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Pr>
          <w:rStyle w:val="Voetnootmarkering"/>
          <w:rFonts w:cs="V&amp;W Syntax (Adobe)"/>
        </w:rPr>
        <w:footnoteReference w:id="1"/>
      </w:r>
      <w:r w:rsidRPr="004D3879">
        <w:rPr>
          <w:rFonts w:cs="V&amp;W Syntax (Adobe)"/>
        </w:rPr>
        <w:t xml:space="preserve"> die een negatieve invloed kunnen hebben op de uitvoering van de opdracht?</w:t>
      </w:r>
    </w:p>
    <w:p w14:paraId="71B545F1" w14:textId="77777777" w:rsidR="00BB4DC0" w:rsidRPr="004D3879" w:rsidRDefault="00BB4DC0" w:rsidP="00BB4DC0">
      <w:pPr>
        <w:tabs>
          <w:tab w:val="left" w:pos="540"/>
        </w:tabs>
        <w:ind w:left="540" w:hanging="540"/>
        <w:rPr>
          <w:rFonts w:cs="V&amp;W Syntax (Adobe)"/>
        </w:rPr>
      </w:pPr>
    </w:p>
    <w:p w14:paraId="52493233" w14:textId="77777777" w:rsidR="00BB4DC0" w:rsidRPr="004D3879" w:rsidRDefault="00BB4DC0" w:rsidP="00BB4DC0">
      <w:pPr>
        <w:tabs>
          <w:tab w:val="left" w:pos="540"/>
        </w:tabs>
        <w:ind w:left="540" w:hanging="540"/>
        <w:rPr>
          <w:rFonts w:cs="V&amp;W Syntax (Adobe)"/>
        </w:rPr>
      </w:pPr>
      <w:r>
        <w:rPr>
          <w:rFonts w:cs="V&amp;W Syntax (Adobe)"/>
        </w:rPr>
        <w:tab/>
      </w:r>
      <w:proofErr w:type="gramStart"/>
      <w:r w:rsidRPr="004D3879">
        <w:rPr>
          <w:rFonts w:cs="V&amp;W Syntax (Adobe)"/>
        </w:rPr>
        <w:t>Ja /</w:t>
      </w:r>
      <w:proofErr w:type="gramEnd"/>
      <w:r w:rsidRPr="004D3879">
        <w:rPr>
          <w:rFonts w:cs="V&amp;W Syntax (Adobe)"/>
        </w:rPr>
        <w:t xml:space="preserve"> nee (doorhalen wat niet van toepassing is)</w:t>
      </w:r>
    </w:p>
    <w:p w14:paraId="5D17ADE9" w14:textId="77777777" w:rsidR="00BB4DC0" w:rsidRPr="004D3879" w:rsidRDefault="00BB4DC0" w:rsidP="00BB4DC0">
      <w:pPr>
        <w:tabs>
          <w:tab w:val="left" w:pos="540"/>
        </w:tabs>
        <w:ind w:left="540" w:hanging="540"/>
        <w:rPr>
          <w:rFonts w:cs="V&amp;W Syntax (Adobe)"/>
        </w:rPr>
      </w:pPr>
    </w:p>
    <w:p w14:paraId="7077A63F" w14:textId="77777777" w:rsidR="00BB4DC0" w:rsidRPr="004D3879" w:rsidRDefault="00BB4DC0" w:rsidP="00BB4DC0">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3931C097" w14:textId="77777777" w:rsidR="00BB4DC0" w:rsidRPr="004D3879" w:rsidRDefault="00BB4DC0" w:rsidP="00BB4DC0">
      <w:pPr>
        <w:tabs>
          <w:tab w:val="left" w:pos="540"/>
        </w:tabs>
        <w:ind w:left="540" w:hanging="540"/>
        <w:rPr>
          <w:rFonts w:cs="V&amp;W Syntax (Adobe)"/>
        </w:rPr>
      </w:pPr>
    </w:p>
    <w:p w14:paraId="44B62484" w14:textId="77777777" w:rsidR="00BB4DC0" w:rsidRDefault="00BB4DC0" w:rsidP="00BB4DC0">
      <w:pPr>
        <w:tabs>
          <w:tab w:val="left" w:pos="540"/>
        </w:tabs>
        <w:ind w:left="540" w:hanging="540"/>
        <w:rPr>
          <w:rFonts w:cs="V&amp;W Syntax (Adobe)"/>
        </w:rPr>
      </w:pPr>
      <w:r>
        <w:rPr>
          <w:rFonts w:cs="V&amp;W Syntax (Adobe)"/>
        </w:rPr>
        <w:tab/>
      </w:r>
      <w:r w:rsidRPr="00476317">
        <w:rPr>
          <w:rFonts w:cs="V&amp;W Syntax (Adobe)"/>
        </w:rPr>
        <w:t>…</w:t>
      </w:r>
    </w:p>
    <w:p w14:paraId="1AA3B69E" w14:textId="77777777" w:rsidR="00BB4DC0" w:rsidRDefault="00BB4DC0" w:rsidP="00BB4DC0">
      <w:pPr>
        <w:tabs>
          <w:tab w:val="left" w:pos="540"/>
        </w:tabs>
        <w:ind w:left="540" w:hanging="540"/>
        <w:rPr>
          <w:rFonts w:cs="V&amp;W Syntax (Adobe)"/>
        </w:rPr>
      </w:pPr>
    </w:p>
    <w:p w14:paraId="15A19D00" w14:textId="77777777" w:rsidR="00BB4DC0" w:rsidRPr="00F85D23" w:rsidRDefault="00BB4DC0" w:rsidP="00BB4DC0">
      <w:pPr>
        <w:numPr>
          <w:ilvl w:val="0"/>
          <w:numId w:val="41"/>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7410B50E" w14:textId="77777777" w:rsidR="00BB4DC0" w:rsidRDefault="00BB4DC0" w:rsidP="00BB4DC0">
      <w:pPr>
        <w:ind w:left="567" w:hanging="567"/>
        <w:rPr>
          <w:rFonts w:cs="Verdana"/>
        </w:rPr>
      </w:pPr>
    </w:p>
    <w:p w14:paraId="3FFED2CC" w14:textId="77777777" w:rsidR="00BB4DC0" w:rsidRPr="00401722" w:rsidRDefault="00BB4DC0" w:rsidP="00BB4DC0">
      <w:pPr>
        <w:numPr>
          <w:ilvl w:val="1"/>
          <w:numId w:val="41"/>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2DE9A790" w14:textId="77777777" w:rsidR="00BB4DC0" w:rsidRDefault="00BB4DC0" w:rsidP="00BB4DC0">
      <w:pPr>
        <w:pStyle w:val="Lijstalinea"/>
        <w:ind w:left="567" w:hanging="567"/>
        <w:rPr>
          <w:rFonts w:cs="Verdana"/>
        </w:rPr>
      </w:pPr>
    </w:p>
    <w:p w14:paraId="77CE15C7" w14:textId="77777777" w:rsidR="00BB4DC0" w:rsidRPr="0093681B" w:rsidRDefault="00BB4DC0" w:rsidP="00BB4DC0">
      <w:pPr>
        <w:ind w:left="567"/>
        <w:rPr>
          <w:rFonts w:cs="Verdana"/>
        </w:rPr>
      </w:pPr>
      <w:proofErr w:type="gramStart"/>
      <w:r w:rsidRPr="0093681B">
        <w:rPr>
          <w:rFonts w:cs="Verdana"/>
        </w:rPr>
        <w:t>Ja /</w:t>
      </w:r>
      <w:proofErr w:type="gramEnd"/>
      <w:r w:rsidRPr="0093681B">
        <w:rPr>
          <w:rFonts w:cs="Verdana"/>
        </w:rPr>
        <w:t xml:space="preserve"> nee (doorhalen wat niet van toepassing is)</w:t>
      </w:r>
    </w:p>
    <w:p w14:paraId="382664A9" w14:textId="77777777" w:rsidR="00BB4DC0" w:rsidRDefault="00BB4DC0" w:rsidP="00BB4DC0">
      <w:pPr>
        <w:ind w:left="567" w:hanging="567"/>
        <w:rPr>
          <w:rFonts w:cs="Verdana"/>
        </w:rPr>
      </w:pPr>
    </w:p>
    <w:p w14:paraId="33F07A7E" w14:textId="77777777" w:rsidR="00BB4DC0" w:rsidRPr="00401722" w:rsidRDefault="00BB4DC0" w:rsidP="00BB4DC0">
      <w:pPr>
        <w:numPr>
          <w:ilvl w:val="1"/>
          <w:numId w:val="41"/>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2B97F81C" w14:textId="77777777" w:rsidR="00BB4DC0" w:rsidRDefault="00BB4DC0" w:rsidP="00BB4DC0">
      <w:pPr>
        <w:ind w:left="567" w:hanging="567"/>
        <w:rPr>
          <w:rFonts w:cs="Verdana"/>
        </w:rPr>
      </w:pPr>
    </w:p>
    <w:p w14:paraId="001616D4" w14:textId="77777777" w:rsidR="00BB4DC0" w:rsidRPr="006D42A6" w:rsidRDefault="00BB4DC0" w:rsidP="00BB4DC0">
      <w:pPr>
        <w:ind w:left="567"/>
        <w:rPr>
          <w:rFonts w:cs="Verdana"/>
        </w:rPr>
      </w:pPr>
      <w:proofErr w:type="gramStart"/>
      <w:r w:rsidRPr="006D42A6">
        <w:rPr>
          <w:rFonts w:cs="Verdana"/>
        </w:rPr>
        <w:t>Ja /</w:t>
      </w:r>
      <w:proofErr w:type="gramEnd"/>
      <w:r w:rsidRPr="006D42A6">
        <w:rPr>
          <w:rFonts w:cs="Verdana"/>
        </w:rPr>
        <w:t xml:space="preserve"> nee (doorhalen wat niet van toepassing is)</w:t>
      </w:r>
    </w:p>
    <w:p w14:paraId="6A766F85" w14:textId="77777777" w:rsidR="00BB4DC0" w:rsidRDefault="00BB4DC0" w:rsidP="00BB4DC0">
      <w:pPr>
        <w:ind w:left="567" w:hanging="567"/>
        <w:rPr>
          <w:rFonts w:cs="Verdana"/>
        </w:rPr>
      </w:pPr>
    </w:p>
    <w:p w14:paraId="5CA13D79" w14:textId="77777777" w:rsidR="00BB4DC0" w:rsidRPr="00B065DC" w:rsidRDefault="00BB4DC0" w:rsidP="00BB4DC0">
      <w:pPr>
        <w:numPr>
          <w:ilvl w:val="1"/>
          <w:numId w:val="41"/>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30C0319C" w14:textId="77777777" w:rsidR="00BB4DC0" w:rsidRDefault="00BB4DC0" w:rsidP="00BB4DC0">
      <w:pPr>
        <w:ind w:left="567" w:hanging="567"/>
        <w:rPr>
          <w:rFonts w:cs="Verdana"/>
        </w:rPr>
      </w:pPr>
    </w:p>
    <w:p w14:paraId="583C01AA" w14:textId="77777777" w:rsidR="00BB4DC0" w:rsidRDefault="00BB4DC0" w:rsidP="00BB4DC0">
      <w:pPr>
        <w:spacing w:line="260" w:lineRule="atLeast"/>
        <w:ind w:left="567"/>
        <w:rPr>
          <w:rFonts w:cs="Verdana"/>
        </w:rPr>
      </w:pPr>
      <w:proofErr w:type="gramStart"/>
      <w:r w:rsidRPr="00A12536">
        <w:rPr>
          <w:rFonts w:cs="Verdana"/>
        </w:rPr>
        <w:t>Ja /</w:t>
      </w:r>
      <w:proofErr w:type="gramEnd"/>
      <w:r w:rsidRPr="00A12536">
        <w:rPr>
          <w:rFonts w:cs="Verdana"/>
        </w:rPr>
        <w:t xml:space="preserve"> nee (doorhalen wat niet van toepassing is)</w:t>
      </w:r>
    </w:p>
    <w:p w14:paraId="1118C85A" w14:textId="77777777" w:rsidR="00BB4DC0" w:rsidRDefault="00BB4DC0" w:rsidP="00BB4DC0">
      <w:pPr>
        <w:spacing w:line="260" w:lineRule="atLeast"/>
        <w:ind w:left="567" w:hanging="567"/>
        <w:rPr>
          <w:rFonts w:cs="Verdana"/>
          <w:szCs w:val="18"/>
        </w:rPr>
      </w:pPr>
    </w:p>
    <w:p w14:paraId="7ECAE641" w14:textId="77777777" w:rsidR="00BB4DC0" w:rsidRPr="00B065DC" w:rsidRDefault="00BB4DC0" w:rsidP="00BB4DC0">
      <w:pPr>
        <w:numPr>
          <w:ilvl w:val="1"/>
          <w:numId w:val="41"/>
        </w:numPr>
        <w:spacing w:line="260" w:lineRule="atLeast"/>
        <w:ind w:left="567" w:hanging="567"/>
        <w:rPr>
          <w:rFonts w:cs="Verdana"/>
          <w:szCs w:val="18"/>
        </w:rPr>
      </w:pPr>
      <w:r w:rsidRPr="00401722">
        <w:rPr>
          <w:rFonts w:cs="Verdana"/>
          <w:szCs w:val="18"/>
        </w:rPr>
        <w:t xml:space="preserve">Maakt de onderneming gebruik van een onderaannemer, leverancier of andere entiteit, waarbij de prestatie van deze betrokkene meer dan 10% van de waarde van de onderhavige opdracht vertegenwoordigt terwijl </w:t>
      </w:r>
      <w:proofErr w:type="gramStart"/>
      <w:r w:rsidRPr="00401722">
        <w:rPr>
          <w:rFonts w:cs="Verdana"/>
          <w:szCs w:val="18"/>
        </w:rPr>
        <w:t>tevens</w:t>
      </w:r>
      <w:proofErr w:type="gramEnd"/>
      <w:r w:rsidRPr="00401722">
        <w:rPr>
          <w:rFonts w:cs="Verdana"/>
          <w:szCs w:val="18"/>
        </w:rPr>
        <w:t xml:space="preserve"> voor deze betrokkene één </w:t>
      </w:r>
      <w:proofErr w:type="gramStart"/>
      <w:r w:rsidRPr="00401722">
        <w:rPr>
          <w:rFonts w:cs="Verdana"/>
          <w:szCs w:val="18"/>
        </w:rPr>
        <w:t>van  bovenstaande</w:t>
      </w:r>
      <w:proofErr w:type="gramEnd"/>
      <w:r w:rsidRPr="00401722">
        <w:rPr>
          <w:rFonts w:cs="Verdana"/>
          <w:szCs w:val="18"/>
        </w:rPr>
        <w:t xml:space="preserve"> vragen 4.1 t/m 4.3 met “ja” beantwoord moet worden?</w:t>
      </w:r>
    </w:p>
    <w:p w14:paraId="48F04958" w14:textId="77777777" w:rsidR="00BB4DC0" w:rsidRDefault="00BB4DC0" w:rsidP="00BB4DC0">
      <w:pPr>
        <w:ind w:left="567" w:hanging="567"/>
        <w:rPr>
          <w:rFonts w:cs="Verdana"/>
        </w:rPr>
      </w:pPr>
    </w:p>
    <w:p w14:paraId="453A8704" w14:textId="77777777" w:rsidR="00BB4DC0" w:rsidRDefault="00BB4DC0" w:rsidP="00BB4DC0">
      <w:pPr>
        <w:ind w:left="567" w:hanging="27"/>
        <w:rPr>
          <w:rFonts w:cs="Verdana"/>
        </w:rPr>
      </w:pPr>
      <w:proofErr w:type="gramStart"/>
      <w:r w:rsidRPr="00A12536">
        <w:rPr>
          <w:rFonts w:cs="Verdana"/>
        </w:rPr>
        <w:t>Ja /</w:t>
      </w:r>
      <w:proofErr w:type="gramEnd"/>
      <w:r w:rsidRPr="00A12536">
        <w:rPr>
          <w:rFonts w:cs="Verdana"/>
        </w:rPr>
        <w:t xml:space="preserve"> nee (doorhalen wat niet van toepassing is)</w:t>
      </w:r>
    </w:p>
    <w:p w14:paraId="715A7A51" w14:textId="77777777" w:rsidR="00BB4DC0" w:rsidRDefault="00BB4DC0" w:rsidP="00BB4DC0">
      <w:pPr>
        <w:tabs>
          <w:tab w:val="left" w:pos="540"/>
        </w:tabs>
        <w:ind w:left="540" w:hanging="540"/>
        <w:rPr>
          <w:rFonts w:cs="V&amp;W Syntax (Adobe)"/>
        </w:rPr>
      </w:pPr>
    </w:p>
    <w:p w14:paraId="3561BE7D" w14:textId="77777777" w:rsidR="00BB4DC0" w:rsidRPr="00476317" w:rsidRDefault="00BB4DC0" w:rsidP="00BB4DC0">
      <w:pPr>
        <w:tabs>
          <w:tab w:val="left" w:pos="540"/>
        </w:tabs>
        <w:ind w:left="540" w:hanging="540"/>
        <w:rPr>
          <w:rFonts w:cs="V&amp;W Syntax (Adobe)"/>
        </w:rPr>
      </w:pPr>
    </w:p>
    <w:p w14:paraId="37137BC6" w14:textId="77777777" w:rsidR="00BB4DC0" w:rsidRPr="00476317" w:rsidRDefault="00BB4DC0" w:rsidP="00BB4DC0">
      <w:pPr>
        <w:tabs>
          <w:tab w:val="left" w:pos="540"/>
        </w:tabs>
        <w:ind w:left="540" w:hanging="540"/>
        <w:rPr>
          <w:rFonts w:cs="V&amp;W Syntax (Adobe)"/>
        </w:rPr>
      </w:pPr>
    </w:p>
    <w:p w14:paraId="018028A2" w14:textId="77777777" w:rsidR="00BB4DC0" w:rsidRPr="00476317" w:rsidRDefault="00BB4DC0" w:rsidP="00BB4DC0">
      <w:pPr>
        <w:tabs>
          <w:tab w:val="left" w:pos="540"/>
        </w:tabs>
        <w:ind w:left="540" w:hanging="540"/>
        <w:rPr>
          <w:rFonts w:cs="V&amp;W Syntax (Adobe)"/>
          <w:b/>
          <w:bCs/>
        </w:rPr>
      </w:pPr>
      <w:r>
        <w:rPr>
          <w:rFonts w:cs="V&amp;W Syntax (Adobe)"/>
          <w:b/>
          <w:bCs/>
        </w:rPr>
        <w:lastRenderedPageBreak/>
        <w:tab/>
      </w:r>
      <w:r w:rsidRPr="00476317">
        <w:rPr>
          <w:rFonts w:cs="V&amp;W Syntax (Adobe)"/>
          <w:b/>
          <w:bCs/>
        </w:rPr>
        <w:t>VERKLARING</w:t>
      </w:r>
    </w:p>
    <w:p w14:paraId="2CA39031" w14:textId="77777777" w:rsidR="00BB4DC0" w:rsidRPr="00476317" w:rsidRDefault="00BB4DC0" w:rsidP="00BB4DC0">
      <w:pPr>
        <w:tabs>
          <w:tab w:val="left" w:pos="540"/>
        </w:tabs>
        <w:ind w:left="540" w:hanging="540"/>
        <w:rPr>
          <w:rFonts w:cs="V&amp;W Syntax (Adobe)"/>
        </w:rPr>
      </w:pPr>
    </w:p>
    <w:p w14:paraId="19DF6A44" w14:textId="77777777" w:rsidR="00BB4DC0" w:rsidRPr="00476317" w:rsidRDefault="00BB4DC0" w:rsidP="00BB4DC0">
      <w:pPr>
        <w:tabs>
          <w:tab w:val="left" w:pos="540"/>
          <w:tab w:val="left" w:pos="900"/>
        </w:tabs>
        <w:ind w:left="900" w:hanging="360"/>
        <w:rPr>
          <w:rFonts w:cs="V&amp;W Syntax (Adobe)"/>
        </w:rPr>
      </w:pPr>
      <w:r w:rsidRPr="00476317">
        <w:rPr>
          <w:rFonts w:cs="V&amp;W Syntax (Adobe)"/>
        </w:rPr>
        <w:t>Ondergetekende verklaart</w:t>
      </w:r>
      <w:r>
        <w:rPr>
          <w:rFonts w:cs="V&amp;W Syntax (Adobe)"/>
        </w:rPr>
        <w:t xml:space="preserve"> dat</w:t>
      </w:r>
      <w:r w:rsidRPr="00476317">
        <w:rPr>
          <w:rFonts w:cs="V&amp;W Syntax (Adobe)"/>
        </w:rPr>
        <w:t>:</w:t>
      </w:r>
    </w:p>
    <w:p w14:paraId="2AFC761A" w14:textId="77777777" w:rsidR="00BB4DC0" w:rsidRDefault="00BB4DC0" w:rsidP="00BB4DC0">
      <w:pPr>
        <w:numPr>
          <w:ilvl w:val="0"/>
          <w:numId w:val="38"/>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324B98E7" w14:textId="77777777" w:rsidR="00BB4DC0" w:rsidRPr="00A16468" w:rsidRDefault="00BB4DC0" w:rsidP="00BB4DC0">
      <w:pPr>
        <w:numPr>
          <w:ilvl w:val="0"/>
          <w:numId w:val="38"/>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1935A2C2" w14:textId="77777777" w:rsidR="00BB4DC0" w:rsidRPr="00A16468" w:rsidRDefault="00BB4DC0" w:rsidP="00BB4DC0">
      <w:pPr>
        <w:numPr>
          <w:ilvl w:val="0"/>
          <w:numId w:val="38"/>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39B1BD96" w14:textId="77777777" w:rsidR="00BB4DC0" w:rsidRPr="00801FF0" w:rsidRDefault="00BB4DC0" w:rsidP="00BB4DC0">
      <w:pPr>
        <w:numPr>
          <w:ilvl w:val="0"/>
          <w:numId w:val="38"/>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 xml:space="preserve">vragenlijst is ondertekend door een daartoe, </w:t>
      </w:r>
      <w:proofErr w:type="gramStart"/>
      <w:r w:rsidRPr="00571B9A">
        <w:rPr>
          <w:rFonts w:cs="RijksoverheidSansText-Regular"/>
          <w:szCs w:val="16"/>
        </w:rPr>
        <w:t>blijkens</w:t>
      </w:r>
      <w:proofErr w:type="gramEnd"/>
      <w:r w:rsidRPr="00571B9A">
        <w:rPr>
          <w:rFonts w:cs="RijksoverheidSansText-Regular"/>
          <w:szCs w:val="16"/>
        </w:rPr>
        <w:t xml:space="preserve"> het handelsregister, dan wel een overeenkomstig register van het land van vestiging van de onderneming, vertegenwoordigingsbevoegde</w:t>
      </w:r>
      <w:r>
        <w:rPr>
          <w:rFonts w:cs="RijksoverheidSansText-Regular"/>
          <w:szCs w:val="16"/>
        </w:rPr>
        <w:t>.</w:t>
      </w:r>
    </w:p>
    <w:p w14:paraId="72C30229" w14:textId="77777777" w:rsidR="00BB4DC0" w:rsidRDefault="00BB4DC0" w:rsidP="00BB4DC0">
      <w:pPr>
        <w:tabs>
          <w:tab w:val="left" w:pos="540"/>
        </w:tabs>
        <w:ind w:left="539"/>
        <w:rPr>
          <w:rFonts w:cs="RijksoverheidSansText-Regular"/>
          <w:szCs w:val="16"/>
        </w:rPr>
      </w:pPr>
    </w:p>
    <w:p w14:paraId="3E36DF2C" w14:textId="77777777" w:rsidR="00BB4DC0" w:rsidRDefault="00BB4DC0" w:rsidP="00BB4DC0">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5A1C73A0" w14:textId="77777777" w:rsidR="00BB4DC0" w:rsidRDefault="00BB4DC0" w:rsidP="00BB4DC0">
      <w:pPr>
        <w:tabs>
          <w:tab w:val="left" w:pos="540"/>
        </w:tabs>
        <w:ind w:left="539"/>
        <w:rPr>
          <w:rFonts w:cs="RijksoverheidSansText-Regular"/>
          <w:szCs w:val="16"/>
        </w:rPr>
      </w:pPr>
    </w:p>
    <w:p w14:paraId="108C9666" w14:textId="3549A88B" w:rsidR="00BB4DC0" w:rsidRPr="003829E8" w:rsidRDefault="00BB4DC0" w:rsidP="00BB4DC0">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BB4DC0">
        <w:rPr>
          <w:rFonts w:cs="RijksoverheidSansText-Regular"/>
          <w:szCs w:val="16"/>
        </w:rPr>
        <w:t>4.3</w:t>
      </w:r>
      <w:r w:rsidRPr="003829E8">
        <w:rPr>
          <w:rFonts w:cs="RijksoverheidSansText-Regular"/>
          <w:szCs w:val="16"/>
        </w:rPr>
        <w:t xml:space="preserve"> </w:t>
      </w:r>
    </w:p>
    <w:p w14:paraId="7C726F4A" w14:textId="77777777" w:rsidR="00BB4DC0" w:rsidRPr="00300406" w:rsidRDefault="00BB4DC0" w:rsidP="00BB4DC0">
      <w:pPr>
        <w:rPr>
          <w:rFonts w:cs="V&amp;W Syntax (Adobe)"/>
          <w:b/>
        </w:rPr>
      </w:pPr>
    </w:p>
    <w:p w14:paraId="094CB925" w14:textId="77777777" w:rsidR="003F5EB0" w:rsidRPr="003F5EB0" w:rsidRDefault="003F5EB0" w:rsidP="003F5EB0"/>
    <w:sectPr w:rsidR="003F5EB0" w:rsidRPr="003F5EB0" w:rsidSect="000B3F94">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80BB" w14:textId="77777777" w:rsidR="006438E6" w:rsidRDefault="006438E6" w:rsidP="0088501B">
      <w:r>
        <w:separator/>
      </w:r>
    </w:p>
  </w:endnote>
  <w:endnote w:type="continuationSeparator" w:id="0">
    <w:p w14:paraId="374874E4" w14:textId="77777777" w:rsidR="006438E6" w:rsidRDefault="006438E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60DE" w14:textId="74CB9B04" w:rsidR="00873CC9" w:rsidRDefault="00873CC9">
    <w:pPr>
      <w:pStyle w:val="Voettekst"/>
    </w:pPr>
    <w:r w:rsidRPr="00873CC9">
      <w:rPr>
        <w:szCs w:val="13"/>
      </w:rPr>
      <w:t>RWS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9A4C" w14:textId="77777777" w:rsidR="006438E6" w:rsidRDefault="006438E6" w:rsidP="0088501B">
      <w:r>
        <w:separator/>
      </w:r>
    </w:p>
  </w:footnote>
  <w:footnote w:type="continuationSeparator" w:id="0">
    <w:p w14:paraId="180C9DC1" w14:textId="77777777" w:rsidR="006438E6" w:rsidRDefault="006438E6" w:rsidP="0088501B">
      <w:r>
        <w:continuationSeparator/>
      </w:r>
    </w:p>
  </w:footnote>
  <w:footnote w:id="1">
    <w:p w14:paraId="4D24587A" w14:textId="77777777" w:rsidR="00BB4DC0" w:rsidRDefault="00BB4DC0" w:rsidP="00BB4DC0">
      <w:pPr>
        <w:pStyle w:val="Voetnoottekst"/>
      </w:pPr>
      <w:r>
        <w:rPr>
          <w:rStyle w:val="Voetnootmarkering"/>
        </w:rPr>
        <w:footnoteRef/>
      </w:r>
      <w:r>
        <w:t xml:space="preserve"> </w:t>
      </w:r>
      <w:r w:rsidRPr="00404B20">
        <w:rPr>
          <w:szCs w:val="13"/>
        </w:rPr>
        <w:t>Artikel 2.92a lid 3 Aanb</w:t>
      </w:r>
      <w:r>
        <w:rPr>
          <w:szCs w:val="13"/>
        </w:rPr>
        <w:t>e</w:t>
      </w:r>
      <w:r w:rsidRPr="00404B20">
        <w:rPr>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375F" w14:textId="716C22DA" w:rsidR="00873CC9" w:rsidRPr="00873CC9" w:rsidRDefault="00873CC9" w:rsidP="00873CC9">
    <w:pPr>
      <w:rPr>
        <w:b/>
        <w:sz w:val="13"/>
      </w:rPr>
    </w:pPr>
    <w:r>
      <w:rPr>
        <w:b/>
        <w:sz w:val="13"/>
      </w:rPr>
      <w:t xml:space="preserve">Bijlage </w:t>
    </w:r>
    <w:r w:rsidR="00293B83">
      <w:rPr>
        <w:b/>
        <w:sz w:val="13"/>
      </w:rPr>
      <w:t>B</w:t>
    </w:r>
    <w:r w:rsidR="00293B83" w:rsidRPr="00873CC9">
      <w:rPr>
        <w:b/>
        <w:sz w:val="13"/>
      </w:rPr>
      <w:t xml:space="preserve"> </w:t>
    </w:r>
    <w:r w:rsidRPr="00873CC9">
      <w:rPr>
        <w:b/>
        <w:sz w:val="13"/>
      </w:rPr>
      <w:t xml:space="preserve">| Zaaknummer: </w:t>
    </w:r>
    <w:r>
      <w:rPr>
        <w:sz w:val="13"/>
      </w:rPr>
      <w:t>31215562</w:t>
    </w:r>
  </w:p>
  <w:p w14:paraId="7ED67DFD" w14:textId="77777777" w:rsidR="00E456EE" w:rsidRDefault="00E456EE">
    <w:pPr>
      <w:pStyle w:val="Koptekst"/>
    </w:pPr>
  </w:p>
  <w:p w14:paraId="7006939B" w14:textId="77777777" w:rsidR="00873CC9" w:rsidRDefault="00873CC9">
    <w:pPr>
      <w:pStyle w:val="Koptekst"/>
    </w:pPr>
  </w:p>
  <w:p w14:paraId="7F8C65DB" w14:textId="77777777" w:rsidR="00873CC9" w:rsidRDefault="00873CC9">
    <w:pPr>
      <w:pStyle w:val="Koptekst"/>
    </w:pPr>
  </w:p>
  <w:p w14:paraId="70369246" w14:textId="77777777" w:rsidR="00873CC9" w:rsidRDefault="00873CC9">
    <w:pPr>
      <w:pStyle w:val="Koptekst"/>
    </w:pPr>
  </w:p>
  <w:p w14:paraId="40F54E26" w14:textId="77777777" w:rsidR="00873CC9" w:rsidRDefault="00873CC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7" w15:restartNumberingAfterBreak="0">
    <w:nsid w:val="25770466"/>
    <w:multiLevelType w:val="multilevel"/>
    <w:tmpl w:val="235A81B6"/>
    <w:lvl w:ilvl="0">
      <w:start w:val="2"/>
      <w:numFmt w:val="none"/>
      <w:pStyle w:val="BijlageGenummerdKop"/>
      <w:lvlText w:val="Bijlage C"/>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8"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82458"/>
    <w:multiLevelType w:val="multilevel"/>
    <w:tmpl w:val="6A8E5BD4"/>
    <w:numStyleLink w:val="Stijl2"/>
  </w:abstractNum>
  <w:abstractNum w:abstractNumId="20"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5" w15:restartNumberingAfterBreak="0">
    <w:nsid w:val="31CB79D8"/>
    <w:multiLevelType w:val="multilevel"/>
    <w:tmpl w:val="06962652"/>
    <w:numStyleLink w:val="Lijststijl"/>
  </w:abstractNum>
  <w:abstractNum w:abstractNumId="26" w15:restartNumberingAfterBreak="0">
    <w:nsid w:val="31E853D2"/>
    <w:multiLevelType w:val="multilevel"/>
    <w:tmpl w:val="06962652"/>
    <w:numStyleLink w:val="Lijststijl"/>
  </w:abstractNum>
  <w:abstractNum w:abstractNumId="27"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A6389A"/>
    <w:multiLevelType w:val="multilevel"/>
    <w:tmpl w:val="6A8E5BD4"/>
    <w:numStyleLink w:val="Stijl2"/>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47DB631B"/>
    <w:multiLevelType w:val="multilevel"/>
    <w:tmpl w:val="06962652"/>
    <w:numStyleLink w:val="Lijststijl"/>
  </w:abstractNum>
  <w:abstractNum w:abstractNumId="3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5" w15:restartNumberingAfterBreak="0">
    <w:nsid w:val="5CAF5D0D"/>
    <w:multiLevelType w:val="multilevel"/>
    <w:tmpl w:val="06962652"/>
    <w:numStyleLink w:val="Lijststijl"/>
  </w:abstractNum>
  <w:abstractNum w:abstractNumId="3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9050C84"/>
    <w:multiLevelType w:val="multilevel"/>
    <w:tmpl w:val="06962652"/>
    <w:numStyleLink w:val="Lijststijl"/>
  </w:abstractNum>
  <w:abstractNum w:abstractNumId="39"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523588696">
    <w:abstractNumId w:val="11"/>
  </w:num>
  <w:num w:numId="2" w16cid:durableId="1179807520">
    <w:abstractNumId w:val="13"/>
  </w:num>
  <w:num w:numId="3" w16cid:durableId="445925593">
    <w:abstractNumId w:val="35"/>
  </w:num>
  <w:num w:numId="4" w16cid:durableId="616568028">
    <w:abstractNumId w:val="12"/>
  </w:num>
  <w:num w:numId="5" w16cid:durableId="2070877971">
    <w:abstractNumId w:val="19"/>
  </w:num>
  <w:num w:numId="6" w16cid:durableId="373316682">
    <w:abstractNumId w:val="25"/>
  </w:num>
  <w:num w:numId="7" w16cid:durableId="140343615">
    <w:abstractNumId w:val="2"/>
  </w:num>
  <w:num w:numId="8" w16cid:durableId="1052657745">
    <w:abstractNumId w:val="1"/>
  </w:num>
  <w:num w:numId="9" w16cid:durableId="1300107154">
    <w:abstractNumId w:val="0"/>
  </w:num>
  <w:num w:numId="10" w16cid:durableId="1254821295">
    <w:abstractNumId w:val="8"/>
  </w:num>
  <w:num w:numId="11" w16cid:durableId="1927954500">
    <w:abstractNumId w:val="6"/>
  </w:num>
  <w:num w:numId="12" w16cid:durableId="1073505349">
    <w:abstractNumId w:val="6"/>
  </w:num>
  <w:num w:numId="13" w16cid:durableId="80413949">
    <w:abstractNumId w:val="36"/>
  </w:num>
  <w:num w:numId="14" w16cid:durableId="120921533">
    <w:abstractNumId w:val="3"/>
  </w:num>
  <w:num w:numId="15" w16cid:durableId="656764203">
    <w:abstractNumId w:val="20"/>
  </w:num>
  <w:num w:numId="16" w16cid:durableId="457189323">
    <w:abstractNumId w:val="29"/>
  </w:num>
  <w:num w:numId="17" w16cid:durableId="201674580">
    <w:abstractNumId w:val="9"/>
  </w:num>
  <w:num w:numId="18" w16cid:durableId="2024285010">
    <w:abstractNumId w:val="26"/>
  </w:num>
  <w:num w:numId="19" w16cid:durableId="1015838981">
    <w:abstractNumId w:val="38"/>
  </w:num>
  <w:num w:numId="20" w16cid:durableId="1192113126">
    <w:abstractNumId w:val="14"/>
  </w:num>
  <w:num w:numId="21" w16cid:durableId="1485005461">
    <w:abstractNumId w:val="28"/>
  </w:num>
  <w:num w:numId="22" w16cid:durableId="1858735762">
    <w:abstractNumId w:val="32"/>
  </w:num>
  <w:num w:numId="23" w16cid:durableId="920022979">
    <w:abstractNumId w:val="24"/>
  </w:num>
  <w:num w:numId="24" w16cid:durableId="503054403">
    <w:abstractNumId w:val="34"/>
  </w:num>
  <w:num w:numId="25" w16cid:durableId="480387658">
    <w:abstractNumId w:val="33"/>
  </w:num>
  <w:num w:numId="26" w16cid:durableId="648437891">
    <w:abstractNumId w:val="7"/>
  </w:num>
  <w:num w:numId="27" w16cid:durableId="2043705833">
    <w:abstractNumId w:val="18"/>
  </w:num>
  <w:num w:numId="28" w16cid:durableId="509298741">
    <w:abstractNumId w:val="27"/>
  </w:num>
  <w:num w:numId="29" w16cid:durableId="1234000611">
    <w:abstractNumId w:val="4"/>
  </w:num>
  <w:num w:numId="30" w16cid:durableId="1837109592">
    <w:abstractNumId w:val="15"/>
  </w:num>
  <w:num w:numId="31" w16cid:durableId="1947271721">
    <w:abstractNumId w:val="30"/>
  </w:num>
  <w:num w:numId="32" w16cid:durableId="292370428">
    <w:abstractNumId w:val="17"/>
  </w:num>
  <w:num w:numId="33" w16cid:durableId="2021657783">
    <w:abstractNumId w:val="39"/>
  </w:num>
  <w:num w:numId="34" w16cid:durableId="1355841412">
    <w:abstractNumId w:val="5"/>
  </w:num>
  <w:num w:numId="35" w16cid:durableId="2108772572">
    <w:abstractNumId w:val="37"/>
  </w:num>
  <w:num w:numId="36" w16cid:durableId="1689016503">
    <w:abstractNumId w:val="31"/>
  </w:num>
  <w:num w:numId="37" w16cid:durableId="946891724">
    <w:abstractNumId w:val="22"/>
  </w:num>
  <w:num w:numId="38" w16cid:durableId="1819035722">
    <w:abstractNumId w:val="16"/>
  </w:num>
  <w:num w:numId="39" w16cid:durableId="60296001">
    <w:abstractNumId w:val="23"/>
  </w:num>
  <w:num w:numId="40" w16cid:durableId="1313145922">
    <w:abstractNumId w:val="10"/>
  </w:num>
  <w:num w:numId="41" w16cid:durableId="16429534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2DC"/>
    <w:rsid w:val="00043163"/>
    <w:rsid w:val="00056D70"/>
    <w:rsid w:val="00071881"/>
    <w:rsid w:val="00096F1D"/>
    <w:rsid w:val="000B3F94"/>
    <w:rsid w:val="000D2C3E"/>
    <w:rsid w:val="000E1F3B"/>
    <w:rsid w:val="000E4221"/>
    <w:rsid w:val="00173156"/>
    <w:rsid w:val="001C607E"/>
    <w:rsid w:val="001D6F03"/>
    <w:rsid w:val="00293B83"/>
    <w:rsid w:val="002A6578"/>
    <w:rsid w:val="002B1092"/>
    <w:rsid w:val="002E0FD2"/>
    <w:rsid w:val="0038549E"/>
    <w:rsid w:val="00395414"/>
    <w:rsid w:val="003C4BF2"/>
    <w:rsid w:val="003D51FB"/>
    <w:rsid w:val="003E7BCC"/>
    <w:rsid w:val="003F5EB0"/>
    <w:rsid w:val="003F6EDB"/>
    <w:rsid w:val="0040142D"/>
    <w:rsid w:val="0040571B"/>
    <w:rsid w:val="00450447"/>
    <w:rsid w:val="004729E5"/>
    <w:rsid w:val="004B0EA1"/>
    <w:rsid w:val="004D766D"/>
    <w:rsid w:val="005903FD"/>
    <w:rsid w:val="005A4FBE"/>
    <w:rsid w:val="005D2CF1"/>
    <w:rsid w:val="005E046F"/>
    <w:rsid w:val="006006F5"/>
    <w:rsid w:val="006438E6"/>
    <w:rsid w:val="00645EF0"/>
    <w:rsid w:val="00650A9B"/>
    <w:rsid w:val="0067198B"/>
    <w:rsid w:val="006D2E66"/>
    <w:rsid w:val="006F42D7"/>
    <w:rsid w:val="007435A7"/>
    <w:rsid w:val="00774A19"/>
    <w:rsid w:val="007F4AEA"/>
    <w:rsid w:val="00873CC9"/>
    <w:rsid w:val="0088386A"/>
    <w:rsid w:val="0088501B"/>
    <w:rsid w:val="008D2753"/>
    <w:rsid w:val="008D62DC"/>
    <w:rsid w:val="008E3581"/>
    <w:rsid w:val="00905289"/>
    <w:rsid w:val="009C5CF5"/>
    <w:rsid w:val="009D2602"/>
    <w:rsid w:val="00A32591"/>
    <w:rsid w:val="00A77ABF"/>
    <w:rsid w:val="00A863E9"/>
    <w:rsid w:val="00B022C4"/>
    <w:rsid w:val="00B432BA"/>
    <w:rsid w:val="00B53BB8"/>
    <w:rsid w:val="00B559E9"/>
    <w:rsid w:val="00B55D6A"/>
    <w:rsid w:val="00B72222"/>
    <w:rsid w:val="00B80650"/>
    <w:rsid w:val="00BB4DC0"/>
    <w:rsid w:val="00C36FAA"/>
    <w:rsid w:val="00C53171"/>
    <w:rsid w:val="00C71133"/>
    <w:rsid w:val="00CA55CC"/>
    <w:rsid w:val="00CB3317"/>
    <w:rsid w:val="00CD752F"/>
    <w:rsid w:val="00D55194"/>
    <w:rsid w:val="00DA3555"/>
    <w:rsid w:val="00E456EE"/>
    <w:rsid w:val="00E701D8"/>
    <w:rsid w:val="00E90B2D"/>
    <w:rsid w:val="00ED7AB9"/>
    <w:rsid w:val="00EE5BBE"/>
    <w:rsid w:val="00EF2AA2"/>
    <w:rsid w:val="00F32C73"/>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637D5"/>
  <w15:chartTrackingRefBased/>
  <w15:docId w15:val="{F9B65E8E-AAAD-4163-8350-A8EF7CB1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8D62DC"/>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8D62DC"/>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8D62DC"/>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8D62DC"/>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8D62DC"/>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8D62D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D62D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D62D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D62DC"/>
    <w:rPr>
      <w:rFonts w:eastAsiaTheme="majorEastAsia" w:cstheme="majorBidi"/>
      <w:color w:val="272727" w:themeColor="text1" w:themeTint="D8"/>
    </w:rPr>
  </w:style>
  <w:style w:type="paragraph" w:customStyle="1" w:styleId="Broodtekst">
    <w:name w:val="Broodtekst"/>
    <w:basedOn w:val="Standaard"/>
    <w:link w:val="BroodtekstChar"/>
    <w:qFormat/>
    <w:rsid w:val="008D62DC"/>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rsid w:val="008D62DC"/>
    <w:rPr>
      <w:rFonts w:cs="Times New Roman"/>
      <w:vertAlign w:val="superscript"/>
    </w:rPr>
  </w:style>
  <w:style w:type="paragraph" w:styleId="Voetnoottekst">
    <w:name w:val="footnote text"/>
    <w:basedOn w:val="Standaard"/>
    <w:link w:val="VoetnoottekstChar"/>
    <w:rsid w:val="008D62DC"/>
    <w:pPr>
      <w:spacing w:line="180" w:lineRule="atLeast"/>
    </w:pPr>
    <w:rPr>
      <w:sz w:val="13"/>
      <w:szCs w:val="20"/>
    </w:rPr>
  </w:style>
  <w:style w:type="character" w:customStyle="1" w:styleId="VoetnoottekstChar">
    <w:name w:val="Voetnoottekst Char"/>
    <w:basedOn w:val="Standaardalinea-lettertype"/>
    <w:link w:val="Voetnoottekst"/>
    <w:rsid w:val="008D62DC"/>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8D62DC"/>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8D62DC"/>
    <w:pPr>
      <w:numPr>
        <w:ilvl w:val="2"/>
        <w:numId w:val="32"/>
      </w:numPr>
      <w:spacing w:before="240"/>
      <w:outlineLvl w:val="2"/>
    </w:pPr>
    <w:rPr>
      <w:i/>
    </w:rPr>
  </w:style>
  <w:style w:type="paragraph" w:customStyle="1" w:styleId="BijlageGenummerdKop">
    <w:name w:val="BijlageGenummerdKop"/>
    <w:next w:val="Broodtekst"/>
    <w:link w:val="BijlageGenummerdKopChar"/>
    <w:uiPriority w:val="12"/>
    <w:qFormat/>
    <w:rsid w:val="008D62DC"/>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8D62DC"/>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8D62DC"/>
    <w:rPr>
      <w:rFonts w:ascii="Verdana" w:eastAsia="DejaVu Sans" w:hAnsi="Verdana" w:cs="Times New Roman"/>
      <w:sz w:val="24"/>
      <w:lang w:eastAsia="nl-NL"/>
    </w:rPr>
  </w:style>
  <w:style w:type="paragraph" w:styleId="Revisie">
    <w:name w:val="Revision"/>
    <w:hidden/>
    <w:uiPriority w:val="99"/>
    <w:semiHidden/>
    <w:rsid w:val="00774A19"/>
    <w:rPr>
      <w:rFonts w:ascii="Verdana" w:eastAsia="DejaVu Sans" w:hAnsi="Verdana" w:cs="Times New Roman"/>
      <w:szCs w:val="24"/>
      <w:lang w:eastAsia="nl-NL"/>
    </w:rPr>
  </w:style>
  <w:style w:type="character" w:styleId="Verwijzingopmerking">
    <w:name w:val="annotation reference"/>
    <w:basedOn w:val="Standaardalinea-lettertype"/>
    <w:uiPriority w:val="99"/>
    <w:semiHidden/>
    <w:unhideWhenUsed/>
    <w:rsid w:val="00774A19"/>
    <w:rPr>
      <w:sz w:val="16"/>
      <w:szCs w:val="16"/>
    </w:rPr>
  </w:style>
  <w:style w:type="paragraph" w:styleId="Tekstopmerking">
    <w:name w:val="annotation text"/>
    <w:basedOn w:val="Standaard"/>
    <w:link w:val="TekstopmerkingChar"/>
    <w:uiPriority w:val="99"/>
    <w:unhideWhenUsed/>
    <w:rsid w:val="00774A19"/>
    <w:pPr>
      <w:spacing w:line="240" w:lineRule="auto"/>
    </w:pPr>
    <w:rPr>
      <w:sz w:val="20"/>
      <w:szCs w:val="20"/>
    </w:rPr>
  </w:style>
  <w:style w:type="character" w:customStyle="1" w:styleId="TekstopmerkingChar">
    <w:name w:val="Tekst opmerking Char"/>
    <w:basedOn w:val="Standaardalinea-lettertype"/>
    <w:link w:val="Tekstopmerking"/>
    <w:uiPriority w:val="99"/>
    <w:rsid w:val="00774A19"/>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74A19"/>
    <w:rPr>
      <w:b/>
      <w:bCs/>
    </w:rPr>
  </w:style>
  <w:style w:type="character" w:customStyle="1" w:styleId="OnderwerpvanopmerkingChar">
    <w:name w:val="Onderwerp van opmerking Char"/>
    <w:basedOn w:val="TekstopmerkingChar"/>
    <w:link w:val="Onderwerpvanopmerking"/>
    <w:uiPriority w:val="99"/>
    <w:semiHidden/>
    <w:rsid w:val="00774A19"/>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D389ABDAC5E141936DB47400F7ECC8" ma:contentTypeVersion="2" ma:contentTypeDescription="Een nieuw document maken." ma:contentTypeScope="" ma:versionID="d8118669865016d4f9534febc5b707c1">
  <xsd:schema xmlns:xsd="http://www.w3.org/2001/XMLSchema" xmlns:xs="http://www.w3.org/2001/XMLSchema" xmlns:p="http://schemas.microsoft.com/office/2006/metadata/properties" xmlns:ns2="9afdf239-f4c6-4c80-b488-32eb7cd29175" targetNamespace="http://schemas.microsoft.com/office/2006/metadata/properties" ma:root="true" ma:fieldsID="672b3f55a080bc5d2c10cb5c088e54fc" ns2:_="">
    <xsd:import namespace="9afdf239-f4c6-4c80-b488-32eb7cd291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df239-f4c6-4c80-b488-32eb7cd2917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679CC-1628-4AD8-80DD-AC43D4C71E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E6651B-C534-43E4-8AF9-440824EDE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df239-f4c6-4c80-b488-32eb7cd29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E11EC2-C9ED-49A5-A84E-95F19D13C8E6}">
  <ds:schemaRefs>
    <ds:schemaRef ds:uri="http://schemas.microsoft.com/sharepoint/v3/contenttype/forms"/>
  </ds:schemaRefs>
</ds:datastoreItem>
</file>

<file path=customXml/itemProps4.xml><?xml version="1.0" encoding="utf-8"?>
<ds:datastoreItem xmlns:ds="http://schemas.openxmlformats.org/officeDocument/2006/customXml" ds:itemID="{3C6E86A6-210B-42B2-9E50-ED75FAB594E5}">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1056</Words>
  <Characters>5811</Characters>
  <Application>Microsoft Office Word</Application>
  <DocSecurity>4</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RWS</dc:creator>
  <cp:keywords/>
  <dc:description/>
  <cp:lastModifiedBy>Belmadani, Amine (RWS PPO)</cp:lastModifiedBy>
  <cp:revision>2</cp:revision>
  <dcterms:created xsi:type="dcterms:W3CDTF">2026-09-02T09:32:00Z</dcterms:created>
  <dcterms:modified xsi:type="dcterms:W3CDTF">2026-09-02T09:32:00Z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0x010100D7D389ABDAC5E141936DB47400F7ECC8</vt:lpwstr>
  </property>
</Properties>
</file>